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Microsoft Java 11.0.26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44910430" name="54e57f10-2e6f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9336125" name="54e57f10-2e6f-11f1-ab5e-7feb00f8340d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Nebenstube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96554519" name="d0bf46c0-2e6f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0329613" name="d0bf46c0-2e6f-11f1-ab5e-7feb00f8340d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Treppenhaus / Gang </w:t>
            </w:r>
          </w:p>
          <w:p>
            <w:pPr>
              <w:spacing w:before="0" w:after="0" w:line="240" w:lineRule="auto"/>
            </w:pPr>
            <w:r>
              <w:t>UG - 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28646112" name="e85a2500-2e71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6001999" name="e85a2500-2e71-11f1-ab5e-7feb00f8340d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35891856" name="7627c2b0-2e73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615096" name="7627c2b0-2e73-11f1-ab5e-7feb00f8340d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Küche rechts / 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9905153" name="172d92b0-2e75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015655" name="172d92b0-2e75-11f1-ab5e-7feb00f8340d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Bad rechts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55278074" name="319b18f0-2e77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8752566" name="319b18f0-2e77-11f1-ab5e-7feb00f8340d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Heizraum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/ Decke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36058511" name="558fa820-2e77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4097662" name="558fa820-2e77-11f1-ab5e-7feb00f8340d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Küche rechts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14203172" name="7df1ae20-2e78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7448925" name="7df1ae20-2e78-11f1-ab5e-7feb00f8340d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Wohnzimmer links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30352746" name="c97a9310-2e79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99354189" name="c97a9310-2e79-11f1-ab5e-7feb00f8340d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Keller rechts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98662854" name="d0faef30-2e7a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8134512" name="d0faef30-2e7a-11f1-ab5e-7feb00f8340d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WC / Dusche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58958267" name="8a7aebd0-2e7c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1714449" name="8a7aebd0-2e7c-11f1-ab5e-7feb00f8340d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UG-DG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44205062" name="0c594510-2e7e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6677118" name="0c594510-2e7e-11f1-ab5e-7feb00f8340d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UG-DG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7673157" name="3ec23cf0-2e7e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1625343" name="3ec23cf0-2e7e-11f1-ab5e-7feb00f8340d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57882903" name="e5a94490-2e6b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4494167" name="e5a94490-2e6b-11f1-ab5e-7feb00f8340d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70995923" name="6d9b7c30-2e6f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2054980" name="6d9b7c30-2e6f-11f1-ab5e-7feb00f8340d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Treppenhaus / Gang </w:t>
            </w:r>
          </w:p>
          <w:p>
            <w:pPr>
              <w:spacing w:before="0" w:after="0" w:line="240" w:lineRule="auto"/>
            </w:pPr>
            <w:r>
              <w:t>UG - DG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59969532" name="d03eba30-2e71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0415532" name="d03eba30-2e71-11f1-ab5e-7feb00f8340d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92749521" name="a9e62de0-2e72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4668727" name="a9e62de0-2e72-11f1-ab5e-7feb00f8340d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Küche rechts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72316523" name="431a7f10-2e74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7606210" name="431a7f10-2e74-11f1-ab5e-7feb00f8340d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Bad rechts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01824503" name="15ec7540-2e77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0224286" name="15ec7540-2e77-11f1-ab5e-7feb00f8340d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Küche / Gang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93955020" name="74433fb0-2e7d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2813523" name="74433fb0-2e7d-11f1-ab5e-7feb00f8340d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11449248" name="cc2e97e0-2e6b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5475354" name="cc2e97e0-2e6b-11f1-ab5e-7feb00f8340d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28412000" name="02b10fa0-2e6c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5355137" name="02b10fa0-2e6c-11f1-ab5e-7feb00f8340d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81742393" name="1c5c6940-2e6c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8761648" name="1c5c6940-2e6c-11f1-ab5e-7feb00f8340d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25480575" name="4434e200-2e6f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5164023" name="4434e200-2e6f-11f1-ab5e-7feb00f8340d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 rechts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07705684" name="64a8c730-2e75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7486452" name="64a8c730-2e75-11f1-ab5e-7feb00f8340d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 rechts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6901242" name="6b385ab0-2e76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0174622" name="6b385ab0-2e76-11f1-ab5e-7feb00f8340d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 rechts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43838684" name="454f5910-2e77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9347668" name="454f5910-2e77-11f1-ab5e-7feb00f8340d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 rechts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45645215" name="22237ba0-2e78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6296825" name="22237ba0-2e78-11f1-ab5e-7feb00f8340d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 rechts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44477283" name="5e8d7c80-2e78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0747518" name="5e8d7c80-2e78-11f1-ab5e-7feb00f8340d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 links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1618010" name="8c4d4230-2e79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5964574" name="8c4d4230-2e79-11f1-ab5e-7feb00f8340d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46734744" name="3edaea80-2e7d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8509807" name="3edaea80-2e7d-11f1-ab5e-7feb00f8340d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83480184" name="34a1f150-2e6c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94227154" name="34a1f150-2e6c-11f1-ab5e-7feb00f8340d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08373204" name="03b299c0-2e6f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5916697" name="03b299c0-2e6f-11f1-ab5e-7feb00f8340d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16609671" name="f61820e0-2e6f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3113279" name="f61820e0-2e6f-11f1-ab5e-7feb00f8340d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Treppe / Küche rechts </w:t>
            </w:r>
          </w:p>
          <w:p>
            <w:pPr>
              <w:spacing w:before="0" w:after="0" w:line="240" w:lineRule="auto"/>
            </w:pPr>
            <w:r>
              <w:t>EG- 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83159251" name="1c2a3180-2e73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3357360" name="1c2a3180-2e73-11f1-ab5e-7feb00f8340d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71741786" name="36a3feb0-2e73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1059668" name="36a3feb0-2e73-11f1-ab5e-7feb00f8340d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Küche rechts / Bad / WC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67623296" name="7c713000-2e75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7641874" name="7c713000-2e75-11f1-ab5e-7feb00f8340d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Dusche links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26066601" name="667721c0-2e79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1205434" name="667721c0-2e79-11f1-ab5e-7feb00f8340d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81052904" name="3c3402e0-2e7c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1762385" name="3c3402e0-2e7c-11f1-ab5e-7feb00f8340d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UG- DG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01832404" name="21be5cc0-2e6e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3040494" name="21be5cc0-2e6e-11f1-ab5e-7feb00f8340d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Asbestschnüre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28381521" name="c49303e0-2e70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2417374" name="c49303e0-2e70-11f1-ab5e-7feb00f8340d.jpg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Heizraum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Heizung </w:t>
            </w:r>
          </w:p>
        </w:tc>
        <w:tc>
          <w:p>
            <w:pPr>
              <w:spacing w:before="0" w:after="0" w:line="240" w:lineRule="auto"/>
            </w:pPr>
            <w:r>
              <w:t>Heizung </w:t>
            </w:r>
          </w:p>
        </w:tc>
        <w:tc>
          <w:p>
            <w:pPr>
              <w:spacing w:before="0" w:after="0" w:line="240" w:lineRule="auto"/>
            </w:pPr>
            <w:r>
              <w:t>Flachdichtung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10010952" name="2ed725b0-2e71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6869759" name="2ed725b0-2e71-11f1-ab5e-7feb00f8340d.jpg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Treppenhaus / Gang </w:t>
            </w:r>
          </w:p>
          <w:p>
            <w:pPr>
              <w:spacing w:before="0" w:after="0" w:line="240" w:lineRule="auto"/>
            </w:pPr>
            <w:r>
              <w:t>UG - DG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Cushio 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63234404" name="015875c0-2e72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9997267" name="015875c0-2e72-11f1-ab5e-7feb00f8340d.jpg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Cushio 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86269690" name="5bb82420-2e72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41420646" name="5bb82420-2e72-11f1-ab5e-7feb00f8340d.jpg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Dusche links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Cushio 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76968069" name="500ac680-2e79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8500828" name="500ac680-2e79-11f1-ab5e-7feb00f8340d.jpg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Küche links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 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Cushio 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58044177" name="a4129dc0-2e79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6804093" name="a4129dc0-2e79-11f1-ab5e-7feb00f8340d.jpg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Weinkeller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Cushio 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23969347" name="1214e390-2e7b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3401539" name="1214e390-2e7b-11f1-ab5e-7feb00f8340d.jpg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95967136" name="c1474960-2e72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0513694" name="c1474960-2e72-11f1-ab5e-7feb00f8340d.jpg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Treppenhaus / Gang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80543979" name="cf6f7490-2e77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7512216" name="cf6f7490-2e77-11f1-ab5e-7feb00f8340d.jpg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Estrich rechts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3881361" name="218ecad0-2e7a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5566041" name="218ecad0-2e7a-11f1-ab5e-7feb00f8340d.jpg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/ Boden </w:t>
            </w:r>
          </w:p>
        </w:tc>
        <w:tc>
          <w:p>
            <w:pPr>
              <w:spacing w:before="0" w:after="0" w:line="240" w:lineRule="auto"/>
            </w:pPr>
            <w:r>
              <w:t>Boden / Wand </w:t>
            </w:r>
          </w:p>
        </w:tc>
        <w:tc>
          <w:p>
            <w:pPr>
              <w:spacing w:before="0" w:after="0" w:line="240" w:lineRule="auto"/>
            </w:pPr>
            <w:r>
              <w:t>Plsttenkleber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80023607" name="f20321f0-2e7c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4761977" name="f20321f0-2e7c-11f1-ab5e-7feb00f8340d.jpg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UG- DG </w:t>
            </w:r>
          </w:p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74684317" name="e1679e10-2e7d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6182993" name="e1679e10-2e7d-11f1-ab5e-7feb00f8340d.jpg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UG-DG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05284388" name="572b79a0-2e7e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4898820" name="572b79a0-2e7e-11f1-ab5e-7feb00f8340d.jpg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28462967" name="22de2f30-2e6f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6030387" name="22de2f30-2e6f-11f1-ab5e-7feb00f8340d.jpg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WC / Dusche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2826849" name="6e2be970-2e7c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2024534" name="6e2be970-2e7c-11f1-ab5e-7feb00f8340d.jpg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VM-20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26572040" name="9eb8ce50-2e7c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64820" name="9eb8ce50-2e7c-11f1-ab5e-7feb00f8340d.jpg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60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MFH. Ottenbacherstrasse 68, 8909 Affoltern am Albis</w:t>
          </w:r>
        </w:p>
        <w:p>
          <w:pPr>
            <w:spacing w:before="0" w:after="0"/>
          </w:pPr>
          <w:r>
            <w:t>831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media/document_image_rId54.jpeg" Type="http://schemas.openxmlformats.org/officeDocument/2006/relationships/image" Id="rId54"/>
    <Relationship Target="media/document_image_rId55.jpeg" Type="http://schemas.openxmlformats.org/officeDocument/2006/relationships/image" Id="rId55"/>
    <Relationship Target="media/document_image_rId56.jpeg" Type="http://schemas.openxmlformats.org/officeDocument/2006/relationships/image" Id="rId56"/>
    <Relationship Target="media/document_image_rId57.jpeg" Type="http://schemas.openxmlformats.org/officeDocument/2006/relationships/image" Id="rId57"/>
    <Relationship Target="media/document_image_rId58.jpeg" Type="http://schemas.openxmlformats.org/officeDocument/2006/relationships/image" Id="rId58"/>
    <Relationship Target="media/document_image_rId59.jpeg" Type="http://schemas.openxmlformats.org/officeDocument/2006/relationships/image" Id="rId59"/>
    <Relationship Target="footer.xml" Type="http://schemas.openxmlformats.org/officeDocument/2006/relationships/footer" Id="rId60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